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195862" name="3b0062a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273039" name="3b0062a0-c3c5-11f0-b1f6-79da1a92a5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8696413" name="5cad28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023411" name="5cad28b0-c399-11f0-b1f6-79da1a92a58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769697" name="615e42c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66033" name="615e42c0-c39b-11f0-b1f6-79da1a92a5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350976" name="038dde0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54357" name="038dde00-c3a3-11f0-b1f6-79da1a92a58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768104" name="90bff47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102156" name="90bff470-c3a3-11f0-b1f6-79da1a92a5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391851" name="efa997c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807570" name="efa997c0-c3a3-11f0-b1f6-79da1a92a5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439009" name="1ec1254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000713" name="1ec12540-c3a5-11f0-b1f6-79da1a92a58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222908" name="199ede9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089961" name="199ede90-c3be-11f0-b1f6-79da1a92a58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9660858" name="c431a6c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107006" name="c431a6c0-c3c4-11f0-b1f6-79da1a92a58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426448" name="8a9a14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20553" name="8a9a14e0-c3c6-11f0-b1f6-79da1a92a5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750130" name="9e17d52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420184" name="9e17d520-c399-11f0-b1f6-79da1a92a5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018089" name="156b516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530952" name="156b5160-c39a-11f0-b1f6-79da1a92a58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3511109" name="7b8a5a9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887141" name="7b8a5a90-c39a-11f0-b1f6-79da1a92a58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840874" name="32abc3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754333" name="32abc330-c39b-11f0-b1f6-79da1a92a58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048320" name="bffd96a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10204" name="bffd96a0-c39b-11f0-b1f6-79da1a92a58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031615" name="c940634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539164" name="c9406340-c39c-11f0-b1f6-79da1a92a58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703090" name="84995b1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357193" name="84995b10-c39d-11f0-b1f6-79da1a92a5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467161" name="71bbd67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37515" name="71bbd670-c39e-11f0-b1f6-79da1a92a58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Technikraum Lüftung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537283" name="b63f0d8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0425" name="b63f0d80-c39e-11f0-b1f6-79da1a92a58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7096087" name="afa253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89093" name="afa25340-c3a0-11f0-b1f6-79da1a92a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909086" name="dba3f8c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95294" name="dba3f8c0-c3a2-11f0-b1f6-79da1a92a58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5303680" name="bf01d7e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980842" name="bf01d7e0-c3a3-11f0-b1f6-79da1a92a58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986634" name="3c77754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897215" name="3c777540-c3a4-11f0-b1f6-79da1a92a58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817453" name="cc2a1c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304416" name="cc2a1c10-c3a4-11f0-b1f6-79da1a92a58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783511" name="fa49f8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055328" name="fa49f890-c3a4-11f0-b1f6-79da1a92a58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355204" name="583bce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325835" name="583bce60-c3a5-11f0-b1f6-79da1a92a5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331827" name="c33f218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723817" name="c33f2180-c3a5-11f0-b1f6-79da1a92a58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163614" name="110568c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302533" name="110568c0-c3a6-11f0-b1f6-79da1a92a58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Serverraum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799836" name="0e059ba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173909" name="0e059ba0-c3b9-11f0-b1f6-79da1a92a58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851466" name="48df431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282010" name="48df4310-c3ba-11f0-b1f6-79da1a92a58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690607" name="adca153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862841" name="adca1530-c3be-11f0-b1f6-79da1a92a5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069995" name="2e162b2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824770" name="2e162b20-c3bf-11f0-b1f6-79da1a92a58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8723616" name="88ccac1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393935" name="88ccac10-c3bf-11f0-b1f6-79da1a92a5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1347068" name="4573599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383803" name="45735990-c3c0-11f0-b1f6-79da1a92a58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Notfalltreppe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794691" name="9230954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328863" name="92309540-c3c0-11f0-b1f6-79da1a92a58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5214324" name="e054f02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539651" name="e054f020-c3c2-11f0-b1f6-79da1a92a58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118278" name="6428a63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341257" name="6428a630-c3c3-11f0-b1f6-79da1a92a58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15365" name="9a2e73e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456303" name="9a2e73e0-c3c3-11f0-b1f6-79da1a92a58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482497" name="5d9b072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42865" name="5d9b0720-c3c5-11f0-b1f6-79da1a92a5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489534" name="78134db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728299" name="78134db0-c3c5-11f0-b1f6-79da1a92a58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635110" name="ab94ec1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784775" name="ab94ec10-c3c6-11f0-b1f6-79da1a92a58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976592" name="1f6eaae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60367" name="1f6eaae0-c3c7-11f0-b1f6-79da1a92a58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172947" name="ad49dd2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54994" name="ad49dd20-c3c8-11f0-b1f6-79da1a92a58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765741" name="b89301e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626778" name="b89301e0-c399-11f0-b1f6-79da1a92a58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228551" name="c324e3c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057304" name="c324e3c0-c39a-11f0-b1f6-79da1a92a58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0131468" name="a4fc49f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06637" name="a4fc49f0-c39b-11f0-b1f6-79da1a92a5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3399472" name="54535f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32236" name="54535fb0-c39c-11f0-b1f6-79da1a92a58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59690" name="e6758a7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08582" name="e6758a70-c39d-11f0-b1f6-79da1a92a58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7879586" name="8bee3a6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324309" name="8bee3a60-c39e-11f0-b1f6-79da1a92a58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3411498" name="4089fad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447800" name="4089fad0-c3a5-11f0-b1f6-79da1a92a58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484772" name="dc0f5d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404951" name="dc0f5d60-c3a5-11f0-b1f6-79da1a92a5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745981" name="34e2cb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442979" name="34e2cbd0-c3b9-11f0-b1f6-79da1a92a58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461477" name="66d42d4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32417" name="66d42d40-c3ba-11f0-b1f6-79da1a92a58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809373" name="c12d9d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552758" name="c12d9d40-c3be-11f0-b1f6-79da1a92a58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271564" name="d58cc33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981394" name="d58cc330-c399-11f0-b1f6-79da1a92a58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762195" name="df97a5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776413" name="df97a550-c39b-11f0-b1f6-79da1a92a58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7309997" name="2bc8a2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500392" name="2bc8a260-c3a3-11f0-b1f6-79da1a92a58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337944" name="d5352d8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398792" name="d5352d80-c3be-11f0-b1f6-79da1a92a58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232983" name="f2c58f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818919" name="f2c58fe0-c3c6-11f0-b1f6-79da1a92a58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526713" name="8eb93e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36635" name="8eb93e10-c39a-11f0-b1f6-79da1a92a58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4322634" name="2c46505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487394" name="2c465050-c3c3-11f0-b1f6-79da1a92a58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Terrasse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Dachabdichtung</w:t>
            </w:r>
          </w:p>
        </w:tc>
        <w:tc>
          <w:p>
            <w:pPr>
              <w:spacing w:before="0" w:after="0" w:line="240" w:lineRule="auto"/>
            </w:pPr>
            <w:r>
              <w:t>Dachpappe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8779859" name="a79fd63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82507" name="a79fd630-c39c-11f0-b1f6-79da1a92a58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Sockelfliesenkleber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8985926" name="55e295c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62312" name="55e295c0-c39d-11f0-b1f6-79da1a92a5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grosse Fenster DG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157822" name="b24a703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7116" name="b24a7030-c39d-11f0-b1f6-79da1a92a58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720382" name="0890823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59726" name="08908230-c39f-11f0-b1f6-79da1a92a58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783622" name="6104662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82068" name="61046620-c39f-11f0-b1f6-79da1a92a58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405803" name="4c9fa5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44566" name="4c9fa540-c3a0-11f0-b1f6-79da1a92a58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1.-3.OG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/Anschlagkitt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792597" name="45c86f80-c3a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00506" name="45c86f80-c3a1-11f0-b1f6-79da1a92a58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67518" name="579121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725177" name="57912160-c3a3-11f0-b1f6-79da1a92a58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29356" name="023305f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884305" name="023305f0-c3c4-11f0-b1f6-79da1a92a58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1229613" name="136f75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246678" name="136f75d0-c3a4-11f0-b1f6-79da1a92a58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491856" name="abfe8ab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433739" name="abfe8ab0-c3c3-11f0-b1f6-79da1a92a58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693679" name="6f9eb4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666807" name="6f9eb410-c3a4-11f0-b1f6-79da1a92a58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neuer als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350209" name="7ca00a20-c3b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568460" name="7ca00a20-c3b7-11f0-b1f6-79da1a92a58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623362" name="929e1dc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22748" name="929e1dc0-c3b8-11f0-b1f6-79da1a92a58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Warenlift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Liftschacht </w:t>
            </w:r>
          </w:p>
        </w:tc>
        <w:tc>
          <w:p>
            <w:pPr>
              <w:spacing w:before="0" w:after="0" w:line="240" w:lineRule="auto"/>
            </w:pPr>
            <w:r>
              <w:t>diverse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7971877" name="8854568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233692" name="88545680-c3b9-11f0-b1f6-79da1a92a58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18153" name="7880fd4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789542" name="7880fd40-c3bd-11f0-b1f6-79da1a92a58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0629316" name="c7c3606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044520" name="c7c36060-c3c1-11f0-b1f6-79da1a92a58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mit Sockelkleber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3775924" name="c7b764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3074" name="c7b76460-c3bf-11f0-b1f6-79da1a92a58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049644" name="007944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697398" name="007944d0-c3c0-11f0-b1f6-79da1a92a58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Notfalltreppe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581303" name="6d9df15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695599" name="6d9df150-c3c0-11f0-b1f6-79da1a92a58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Studio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Holzzement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105653" name="8ab8481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156227" name="8ab84810-c3c2-11f0-b1f6-79da1a92a58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Maschinenraum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Lift</w:t>
            </w:r>
          </w:p>
        </w:tc>
        <w:tc>
          <w:p>
            <w:pPr>
              <w:spacing w:before="0" w:after="0" w:line="240" w:lineRule="auto"/>
            </w:pPr>
            <w:r>
              <w:t>Bremsbeläge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8250525" name="b9c192d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4462" name="b9c192d0-c3c5-11f0-b1f6-79da1a92a58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725599" name="ff12c84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174652" name="ff12c840-c3c5-11f0-b1f6-79da1a92a58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bituminöen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3059477" name="4d17c63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161990" name="4d17c630-c3c6-11f0-b1f6-79da1a92a58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Seestrasse 346, 8038 Zürich</w:t>
          </w:r>
        </w:p>
        <w:p>
          <w:pPr>
            <w:spacing w:before="0" w:after="0"/>
          </w:pPr>
          <w:r>
            <w:t>564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footer.xml" Type="http://schemas.openxmlformats.org/officeDocument/2006/relationships/footer" Id="rId8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